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5583361" name="019e4e77-6386-7b38-a820-3c8dbb1ba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845155" name="019e4e77-6386-7b38-a820-3c8dbb1ba5e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5172195" name="019e4e80-9f52-700a-89f8-3fb59f3b77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98486" name="019e4e80-9f52-700a-89f8-3fb59f3b77c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4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2816279" name="019e4e84-0331-7b80-8e33-792f44a907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023040" name="019e4e84-0331-7b80-8e33-792f44a907f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3, 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6803421" name="019e4e8a-b87d-7196-94e4-45a09ad4af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420432" name="019e4e8a-b87d-7196-94e4-45a09ad4af2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5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855850" name="019e4e93-9286-708f-91a8-2847135b6c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676868" name="019e4e93-9286-708f-91a8-2847135b6c7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8258884" name="019e4ea7-add1-7e17-981e-7a1a36e4b4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096220" name="019e4ea7-add1-7e17-981e-7a1a36e4b42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7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215533" name="019e4eb0-5eb6-7863-984f-6c425e86c6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253556" name="019e4eb0-5eb6-7863-984f-6c425e86c68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9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6739488" name="019e4eba-e2aa-75cc-bff7-45ca08e482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757269" name="019e4eba-e2aa-75cc-bff7-45ca08e4820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1372321" name="019e4ebf-e74b-7bca-ab33-f962051ce8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298894" name="019e4ebf-e74b-7bca-ab33-f962051ce84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2, Wohnzimmer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4772392" name="019e4ed3-5a03-7c5e-9a4e-62352b2664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410473" name="019e4ed3-5a03-7c5e-9a4e-62352b2664d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8050976" name="019e4ee0-c81d-7671-8ec9-9f5ee0850a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58079" name="019e4ee0-c81d-7671-8ec9-9f5ee0850a1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3673493" name="019e4ee1-9981-709a-9aa8-b5b19a16ac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142975" name="019e4ee1-9981-709a-9aa8-b5b19a16ac1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879798" name="019e4e77-d21b-7d9e-9b63-50dc55b00b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681537" name="019e4e77-d21b-7d9e-9b63-50dc55b00bb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0050577" name="019e4e81-9b88-704c-b375-327b94cdd7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412864" name="019e4e81-9b88-704c-b375-327b94cdd78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4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1234858" name="019e4e85-f8dd-746b-a978-3fb871ad7f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165621" name="019e4e85-f8dd-746b-a978-3fb871ad7fe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3,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454094" name="019e4e8e-e811-783e-9d0c-75dcf7c9f1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564169" name="019e4e8e-e811-783e-9d0c-75dcf7c9f12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5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7037466" name="019e4e94-10a7-7550-baa8-277ccf12e5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236953" name="019e4e94-10a7-7550-baa8-277ccf12e50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825204" name="019e4e9e-80e3-7032-a116-14263548ef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593963" name="019e4e9e-80e3-7032-a116-14263548eff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7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0976388" name="019e4eb0-d35b-76b0-ac4a-be01d10438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368134" name="019e4eb0-d35b-76b0-ac4a-be01d104389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2, Wohnzimmer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4012978" name="019e4ed4-d379-7e32-aa76-9e37700a1a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767325" name="019e4ed4-d379-7e32-aa76-9e37700a1a1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1, Bad / 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2080993" name="019e4edb-8e5b-7ac9-9988-1467e2b492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629320" name="019e4edb-8e5b-7ac9-9988-1467e2b4921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 3, 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8899126" name="019e4e89-be1b-71f1-ba5d-c698a8feef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404543" name="019e4e89-be1b-71f1-ba5d-c698a8feef6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4970475" name="019e4e9c-f197-7f4f-8c62-8518137b96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677307" name="019e4e9c-f197-7f4f-8c62-8518137b962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1748535" name="019e4ec6-1add-77f6-981f-e4d2deb6aa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410891" name="019e4ec6-1add-77f6-981f-e4d2deb6aaba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2189312" name="019e4ec9-601e-7b6c-923c-fd113ae934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0462782" name="019e4ec9-601e-7b6c-923c-fd113ae934d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7215343" name="019e4eb5-59af-7339-989f-895889c5df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69594" name="019e4eb5-59af-7339-989f-895889c5df0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 1, Bad / 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3492255" name="019e4eda-f0b5-7dff-964a-d97999bb18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86711" name="019e4eda-f0b5-7dff-964a-d97999bb188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 3, 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594087" name="019e4e8b-c480-7879-a5f2-1cfe044db3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110417" name="019e4e8b-c480-7879-a5f2-1cfe044db39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1085710" name="019e4e9b-da31-782f-98e2-7952ce607e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37187" name="019e4e9b-da31-782f-98e2-7952ce607e94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2915882" name="019e4ec6-83c6-7b3c-a011-09758bba9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201062" name="019e4ec6-83c6-7b3c-a011-09758bba9794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0705054" name="019e4e63-ffd6-7d32-94ab-2ba603b1bb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816056" name="019e4e63-ffd6-7d32-94ab-2ba603b1bb5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7461851" name="019e4e65-48e6-73ea-824f-2a88dfee5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346770" name="019e4e65-48e6-73ea-824f-2a88dfee562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9003270" name="019e4e78-3b94-7a4a-8015-e122fadd53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421529" name="019e4e78-3b94-7a4a-8015-e122fadd53e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9878115" name="019e4e7e-3def-72e7-b403-3cb3d0cf42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705685" name="019e4e7e-3def-72e7-b403-3cb3d0cf4211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2550893" name="019e4e95-5458-7a18-8088-2ed05889ce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411029" name="019e4e95-5458-7a18-8088-2ed05889ced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Zimmer 3,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7237506" name="019e4e90-1a81-7d09-8666-071db09dab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15745" name="019e4e90-1a81-7d09-8666-071db09dab42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577499"/>
                  <wp:effectExtent l="0" t="0" r="0" b="0"/>
                  <wp:docPr id="1957566084" name="019e4ec2-8a33-7fb9-88c6-5f72882e22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633404" name="019e4ec2-8a33-7fb9-88c6-5f72882e226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577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Zimmer 1, Bad / 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8792967" name="019e4ed8-6c8c-739f-9126-72c8d16ad2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593572" name="019e4ed8-6c8c-739f-9126-72c8d16ad2bc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Zimner 2, Bad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4499535" name="019e4ed1-0bd3-7e01-a14f-478bf10fa2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93087" name="019e4ed1-0bd3-7e01-a14f-478bf10fa24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Zimmer 4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9739866" name="019e8c6b-d8c5-73a5-a9eb-c71c5ffb18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327605" name="019e8c6b-d8c5-73a5-a9eb-c71c5ffb18cb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Zimmer 3,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4120579" name="019e8c75-3393-7bb6-8f06-012eaef733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545571" name="019e8c75-3393-7bb6-8f06-012eaef73321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Zimmer 8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5328567" name="019e8c7b-7e70-7bda-9705-34e95e583d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402842" name="019e8c7b-7e70-7bda-9705-34e95e583dda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Zimmer 4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3041803" name="019e8c71-cc3e-7ad1-b408-c90f485317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004321" name="019e8c71-cc3e-7ad1-b408-c90f48531751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Zimmer 8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0448373" name="019e8c7c-2ea9-7136-a3c1-d1928423c4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055988" name="019e8c7c-2ea9-7136-a3c1-d1928423c4e2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Säntisstrasse 4, 8304 Wallisellen</w:t>
          </w:r>
        </w:p>
        <w:p>
          <w:pPr>
            <w:spacing w:before="0" w:after="0"/>
          </w:pPr>
          <w:r>
            <w:t>889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